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Türblatt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93826196" name="a1a5ffc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62654657" name="a1a5ffc0-d733-11f0-a98b-615e6b13120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78560457" name="a8416f9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6750897" name="a8416f90-d733-11f0-a98b-615e6b13120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2542940" name="bb3b124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0330395" name="bb3b1240-d733-11f0-a98b-615e6b13120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9087233" name="c126e12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2794587" name="c126e120-d733-11f0-a98b-615e6b13120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84654249" name="eb16335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50635258" name="eb163350-d733-11f0-a98b-615e6b13120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15198086" name="eedcd84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95293419" name="eedcd840-d733-11f0-a98b-615e6b13120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6042739" name="23901c00-d739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928338" name="23901c00-d739-11f0-a98b-615e6b13120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82280170" name="27972550-d739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1857039" name="27972550-d739-11f0-a98b-615e6b13120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21734120" name="4f53004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05930944" name="4f530040-d73a-11f0-a98b-615e6b13120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66699047" name="541b84d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9324079" name="541b84d0-d73a-11f0-a98b-615e6b13120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27448148" name="d338b7b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0994968" name="d338b7b0-d73a-11f0-a98b-615e6b13120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8024668" name="d747b04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0154378" name="d747b040-d73a-11f0-a98b-615e6b13120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5089468" name="8c7474d0-d73b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63466890" name="8c7474d0-d73b-11f0-a98b-615e6b13120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3253430" name="936bc040-d73b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2089582" name="936bc040-d73b-11f0-a98b-615e6b13120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Nr. 10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12871947" name="e65f0850-d73d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7917423" name="e65f0850-d73d-11f0-a98b-615e6b13120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2617834" name="e973e970-d73d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5155859" name="e973e970-d73d-11f0-a98b-615e6b13120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Nr. 10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3116900" name="0a2cae90-d73e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3159606" name="0a2cae90-d73e-11f0-a98b-615e6b13120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60907742" name="10ff8210-d73e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21209109" name="10ff8210-d73e-11f0-a98b-615e6b13120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Nr. 10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VM-46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33725206" name="7b3f2520-d740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73959526" name="7b3f2520-d740-11f0-a98b-615e6b13120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18793319" name="7e2c32f0-d740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75662605" name="7e2c32f0-d740-11f0-a98b-615e6b13120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Rossweg 10/20, 5332 Rekingen</w:t>
          </w:r>
        </w:p>
        <w:p>
          <w:pPr>
            <w:spacing w:before="0" w:after="0"/>
          </w:pPr>
          <w:r>
            <w:t>621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